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DRAFT - DO NOT SHARE</w:t>
      </w:r>
    </w:p>
    <w:p>
      <w:r>
        <w:t>Working notes for the new pricing rollout. Still need feedback from sales.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